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3606256" name="e1ed8e70-62ff-11f0-87a4-959082e297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679903" name="e1ed8e70-62ff-11f0-87a4-959082e2972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8542185" name="f5840d60-62ff-11f0-b94b-0b144cb8d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320276" name="f5840d60-62ff-11f0-b94b-0b144cb8d4b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7104604" name="09412720-6300-11f0-81ad-dd48d6858b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831903" name="09412720-6300-11f0-81ad-dd48d6858be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3948104" name="179e5e50-6300-11f0-a574-d172b9f72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011116" name="179e5e50-6300-11f0-a574-d172b9f72ba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3913871" name="1af709c0-6301-11f0-94ff-b5ee7103aa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771329" name="1af709c0-6301-11f0-94ff-b5ee7103aaf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133296" name="3789cbe0-6301-11f0-b92e-bf98935390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987068" name="3789cbe0-6301-11f0-b92e-bf98935390a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7117070" name="4944ad00-6301-11f0-b4f5-3933fc5ca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309035" name="4944ad00-6301-11f0-b4f5-3933fc5ca10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1497270" name="622fc3e0-6301-11f0-8392-7b31479e1a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604713" name="622fc3e0-6301-11f0-8392-7b31479e1a3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EG /OG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2349995" name="77b4d6f0-6302-11f0-98fd-bbc935bb17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205760" name="77b4d6f0-6302-11f0-98fd-bbc935bb17c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/ Gang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4610435" name="9a2d2660-6302-11f0-a615-d1f41628bb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813815" name="9a2d2660-6302-11f0-a615-d1f41628bbe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2843667" name="0b1e4430-6303-11f0-b194-05cc88eaf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216266" name="0b1e4430-6303-11f0-b194-05cc88eaf46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/ 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5680431" name="21810280-6303-11f0-8589-0f81a0b00f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550335" name="21810280-6303-11f0-8589-0f81a0b00f5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191684" name="af802cf0-6303-11f0-82bd-39e6a43f8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709507" name="af802cf0-6303-11f0-82bd-39e6a43f8a4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9749577" name="f79f2860-6303-11f0-8bba-f7da60315f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639631" name="f79f2860-6303-11f0-8bba-f7da60315ff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8487323" name="132ef970-6304-11f0-bf28-4bef1ce415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873793" name="132ef970-6304-11f0-bf28-4bef1ce4150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5478387" name="0858f7c0-6305-11f0-8663-6bd5f8a89f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151774" name="0858f7c0-6305-11f0-8663-6bd5f8a89f3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387723" name="1b10d680-6305-11f0-85e7-e9b8404e6e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563515" name="1b10d680-6305-11f0-85e7-e9b8404e6e9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6209962" name="321e05a0-6305-11f0-902a-95abe8fa6f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822954" name="321e05a0-6305-11f0-902a-95abe8fa6fc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Eszrich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1336810" name="5a7097c0-6305-11f0-952f-fd3d8846e5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333500" name="5a7097c0-6305-11f0-952f-fd3d8846e55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6768036" name="2372e010-6306-11f0-93bc-d5f7162fa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410800" name="2372e010-6306-11f0-93bc-d5f7162fa41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9144933" name="334d1a50-6306-11f0-8281-c79cc1d3d3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094050" name="334d1a50-6306-11f0-8281-c79cc1d3d3d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01874" name="697eda00-6306-11f0-be0c-b75b8a6cf7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488775" name="697eda00-6306-11f0-be0c-b75b8a6cf78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Fasade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1666964" name="04fa2a70-6307-11f0-a2ce-5b3b129eb7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672083" name="04fa2a70-6307-11f0-a2ce-5b3b129eb73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Hargartenstrasse 9, 5703 Seon</w:t>
          </w:r>
        </w:p>
        <w:p>
          <w:pPr>
            <w:spacing w:before="0" w:after="0"/>
          </w:pPr>
          <w:r>
            <w:t>399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